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应急演练记录</w:t>
      </w:r>
    </w:p>
    <w:p>
      <w:r>
        <w:t>记录编号：FM-068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演练项目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演练日期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参演人员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演练内容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演练效果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存在问题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改进措施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表单编号：FM-068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